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4A33A8" w14:textId="7187E13E" w:rsidR="00916965" w:rsidRPr="00916965" w:rsidRDefault="006A3323" w:rsidP="006A3323">
      <w:pPr>
        <w:spacing w:after="200"/>
        <w:rPr>
          <w:lang w:val="es-ES"/>
        </w:rPr>
      </w:pP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58E082F" wp14:editId="5605A0CE">
                <wp:simplePos x="0" y="0"/>
                <wp:positionH relativeFrom="column">
                  <wp:posOffset>-107950</wp:posOffset>
                </wp:positionH>
                <wp:positionV relativeFrom="paragraph">
                  <wp:posOffset>4237990</wp:posOffset>
                </wp:positionV>
                <wp:extent cx="4340225" cy="589915"/>
                <wp:effectExtent l="0" t="0" r="0" b="0"/>
                <wp:wrapNone/>
                <wp:docPr id="51073747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0225" cy="589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581995" w14:textId="64588E52" w:rsidR="00916965" w:rsidRPr="00916965" w:rsidRDefault="008140BB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72"/>
                                <w:szCs w:val="144"/>
                                <w:lang w:val="es-ES_tradnl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E082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8.5pt;margin-top:333.7pt;width:341.75pt;height:46.4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" filled="f" stroked="f" strokeweight=".5pt">
                <v:textbox>
                  <w:txbxContent>
                    <w:p w14:paraId="33581995" w14:textId="64588E52" w:rsidR="00916965" w:rsidRPr="00916965" w:rsidRDefault="008140BB">
                      <w:pP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</w:pPr>
                      <w:proofErr w:type="spellStart"/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>Lorem</w:t>
                      </w:r>
                      <w:proofErr w:type="spellEnd"/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 xml:space="preserve"> </w:t>
                      </w:r>
                      <w:proofErr w:type="spellStart"/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>ipsum</w:t>
                      </w:r>
                      <w:proofErr w:type="spellEnd"/>
                      <w:r>
                        <w:rPr>
                          <w:b/>
                          <w:bCs/>
                          <w:color w:val="FFFFFF" w:themeColor="background1"/>
                          <w:sz w:val="72"/>
                          <w:szCs w:val="144"/>
                          <w:lang w:val="es-ES_tradnl"/>
                        </w:rPr>
                        <w:t xml:space="preserve"> dolor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3CF1F15" wp14:editId="65ADC258">
                <wp:simplePos x="0" y="0"/>
                <wp:positionH relativeFrom="column">
                  <wp:posOffset>-106913</wp:posOffset>
                </wp:positionH>
                <wp:positionV relativeFrom="paragraph">
                  <wp:posOffset>4828540</wp:posOffset>
                </wp:positionV>
                <wp:extent cx="4282633" cy="578734"/>
                <wp:effectExtent l="0" t="0" r="0" b="0"/>
                <wp:wrapNone/>
                <wp:docPr id="82554661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2633" cy="5787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184CBA" w14:textId="761A74B2" w:rsidR="00916965" w:rsidRPr="00916965" w:rsidRDefault="008140BB">
                            <w:pP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36"/>
                                <w:szCs w:val="44"/>
                                <w:lang w:val="es-ES_tradnl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F1F15" id="_x0000_s1027" type="#_x0000_t202" style="position:absolute;margin-left:-8.4pt;margin-top:380.2pt;width:337.2pt;height:45.5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" filled="f" stroked="f" strokeweight=".5pt">
                <v:textbox>
                  <w:txbxContent>
                    <w:p w14:paraId="21184CBA" w14:textId="761A74B2" w:rsidR="00916965" w:rsidRPr="00916965" w:rsidRDefault="008140BB">
                      <w:pP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</w:pPr>
                      <w:proofErr w:type="spellStart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Lorem</w:t>
                      </w:r>
                      <w:proofErr w:type="spellEnd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ipsum</w:t>
                      </w:r>
                      <w:proofErr w:type="spellEnd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 xml:space="preserve"> dolor </w:t>
                      </w:r>
                      <w:proofErr w:type="spellStart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sit</w:t>
                      </w:r>
                      <w:proofErr w:type="spellEnd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FFFFFF" w:themeColor="background1"/>
                          <w:sz w:val="36"/>
                          <w:szCs w:val="44"/>
                          <w:lang w:val="es-ES_tradnl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16965">
        <w:rPr>
          <w:lang w:val="es-ES"/>
        </w:rPr>
        <w:br w:type="page"/>
      </w:r>
    </w:p>
    <w:p w14:paraId="04DDF373" w14:textId="535D92B2" w:rsidR="00916965" w:rsidRPr="00916965" w:rsidRDefault="00916965" w:rsidP="00916965">
      <w:pPr>
        <w:pStyle w:val="Ttulo1personalizado"/>
      </w:pPr>
      <w:r w:rsidRPr="00916965">
        <w:lastRenderedPageBreak/>
        <w:t>Lorem ipsum dolor sit amet</w:t>
      </w:r>
    </w:p>
    <w:p w14:paraId="51D13A60" w14:textId="77777777" w:rsidR="00916965" w:rsidRPr="00916965" w:rsidRDefault="00916965" w:rsidP="00916965">
      <w:pPr>
        <w:rPr>
          <w:lang w:val="es-ES"/>
        </w:rPr>
      </w:pPr>
      <w:r>
        <w:t xml:space="preserve">Lorem ipsum dolor sit amet, consectetur adipiscing elit. </w:t>
      </w:r>
      <w:r w:rsidRPr="00916965">
        <w:rPr>
          <w:lang w:val="es-ES"/>
        </w:rPr>
        <w:t>Quisque faucibus ex sapien vitae pellentesque. In id cursus mi pretium tellus duis convallis. Tempus leo eu aenean sed diam urna tempor.</w:t>
      </w:r>
    </w:p>
    <w:p w14:paraId="62B9462C" w14:textId="77777777" w:rsidR="00916965" w:rsidRDefault="00916965" w:rsidP="00916965">
      <w:pPr>
        <w:pStyle w:val="Citapersonalizada"/>
        <w:rPr>
          <w:lang w:val="es-ES"/>
        </w:rPr>
      </w:pPr>
      <w:r>
        <w:t xml:space="preserve">Lorem ipsum dolor sit amet, consectetur adipiscing elit. </w:t>
      </w:r>
      <w:r w:rsidRPr="00916965">
        <w:rPr>
          <w:lang w:val="es-ES"/>
        </w:rPr>
        <w:t>Quisque faucibus ex sapien vitae pellentesque. In id cursus mi pretium tellus duis convallis. Tempus leo eu aenean sed diam urna tempor.</w:t>
      </w:r>
    </w:p>
    <w:p w14:paraId="31FFB528" w14:textId="77777777" w:rsidR="005444FC" w:rsidRPr="00916965" w:rsidRDefault="005444FC">
      <w:pPr>
        <w:pStyle w:val="Citapersonalizada"/>
        <w:rPr>
          <w:lang w:val="es-ES"/>
        </w:rPr>
      </w:pPr>
    </w:p>
    <w:sectPr w:rsidR="005444FC" w:rsidRPr="00916965" w:rsidSect="00916965">
      <w:headerReference w:type="default" r:id="rId11"/>
      <w:footerReference w:type="default" r:id="rId12"/>
      <w:headerReference w:type="first" r:id="rId13"/>
      <w:footerReference w:type="first" r:id="rId14"/>
      <w:pgSz w:w="11907" w:h="16839" w:code="9"/>
      <w:pgMar w:top="1418" w:right="1134" w:bottom="1418" w:left="1134" w:header="851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791A48" w14:textId="77777777" w:rsidR="00EF33DC" w:rsidRDefault="00EF33DC">
      <w:pPr>
        <w:spacing w:after="0" w:line="240" w:lineRule="auto"/>
      </w:pPr>
      <w:r>
        <w:separator/>
      </w:r>
    </w:p>
  </w:endnote>
  <w:endnote w:type="continuationSeparator" w:id="0">
    <w:p w14:paraId="17D28E5B" w14:textId="77777777" w:rsidR="00EF33DC" w:rsidRDefault="00EF33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6D3CE2" w14:textId="3D6FA167" w:rsidR="005444FC" w:rsidRPr="005B3D29" w:rsidRDefault="0030452D">
    <w:pPr>
      <w:rPr>
        <w:sz w:val="18"/>
      </w:rPr>
    </w:pPr>
    <w:r w:rsidRPr="005B3D29">
      <w:rPr>
        <w:sz w:val="18"/>
      </w:rPr>
      <w:t>© Fracttal Tech S.L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0226B6" w14:textId="793735C7" w:rsidR="00916965" w:rsidRDefault="00916965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9744" behindDoc="0" locked="0" layoutInCell="1" allowOverlap="1" wp14:anchorId="336C035C" wp14:editId="3B019889">
              <wp:simplePos x="0" y="0"/>
              <wp:positionH relativeFrom="column">
                <wp:posOffset>-106632</wp:posOffset>
              </wp:positionH>
              <wp:positionV relativeFrom="paragraph">
                <wp:posOffset>-19540</wp:posOffset>
              </wp:positionV>
              <wp:extent cx="1956121" cy="416689"/>
              <wp:effectExtent l="0" t="0" r="0" b="0"/>
              <wp:wrapNone/>
              <wp:docPr id="1913002455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56121" cy="41668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EE72391" w14:textId="77777777" w:rsidR="00916965" w:rsidRPr="00916965" w:rsidRDefault="00916965" w:rsidP="00916965">
                          <w:pPr>
                            <w:rPr>
                              <w:color w:val="FFFFFF" w:themeColor="background1"/>
                              <w:sz w:val="18"/>
                            </w:rPr>
                          </w:pPr>
                          <w:r w:rsidRPr="00916965">
                            <w:rPr>
                              <w:color w:val="FFFFFF" w:themeColor="background1"/>
                              <w:sz w:val="18"/>
                            </w:rPr>
                            <w:t>© Fracttal Tech S.L</w:t>
                          </w:r>
                        </w:p>
                        <w:p w14:paraId="644C4E5C" w14:textId="77777777" w:rsidR="00916965" w:rsidRPr="00916965" w:rsidRDefault="00916965" w:rsidP="00916965">
                          <w:pPr>
                            <w:rPr>
                              <w:color w:val="FFFFFF" w:themeColor="background1"/>
                              <w:lang w:val="es-ES_tradnl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6C035C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-8.4pt;margin-top:-1.55pt;width:154.05pt;height:32.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" filled="f" stroked="f" strokeweight=".5pt">
              <v:textbox>
                <w:txbxContent>
                  <w:p w14:paraId="5EE72391" w14:textId="77777777" w:rsidR="00916965" w:rsidRPr="00916965" w:rsidRDefault="00916965" w:rsidP="00916965">
                    <w:pPr>
                      <w:rPr>
                        <w:color w:val="FFFFFF" w:themeColor="background1"/>
                        <w:sz w:val="18"/>
                      </w:rPr>
                    </w:pPr>
                    <w:r w:rsidRPr="00916965">
                      <w:rPr>
                        <w:color w:val="FFFFFF" w:themeColor="background1"/>
                        <w:sz w:val="18"/>
                      </w:rPr>
                      <w:t xml:space="preserve">© </w:t>
                    </w:r>
                    <w:proofErr w:type="spellStart"/>
                    <w:r w:rsidRPr="00916965">
                      <w:rPr>
                        <w:color w:val="FFFFFF" w:themeColor="background1"/>
                        <w:sz w:val="18"/>
                      </w:rPr>
                      <w:t>Fracttal</w:t>
                    </w:r>
                    <w:proofErr w:type="spellEnd"/>
                    <w:r w:rsidRPr="00916965">
                      <w:rPr>
                        <w:color w:val="FFFFFF" w:themeColor="background1"/>
                        <w:sz w:val="18"/>
                      </w:rPr>
                      <w:t xml:space="preserve"> Tech S.L</w:t>
                    </w:r>
                  </w:p>
                  <w:p w14:paraId="644C4E5C" w14:textId="77777777" w:rsidR="00916965" w:rsidRPr="00916965" w:rsidRDefault="00916965" w:rsidP="00916965">
                    <w:pPr>
                      <w:rPr>
                        <w:color w:val="FFFFFF" w:themeColor="background1"/>
                        <w:lang w:val="es-ES_tradnl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7E0EAC" w14:textId="77777777" w:rsidR="00EF33DC" w:rsidRDefault="00EF33DC">
      <w:pPr>
        <w:spacing w:after="0" w:line="240" w:lineRule="auto"/>
      </w:pPr>
      <w:r>
        <w:separator/>
      </w:r>
    </w:p>
  </w:footnote>
  <w:footnote w:type="continuationSeparator" w:id="0">
    <w:p w14:paraId="31CECFBC" w14:textId="77777777" w:rsidR="00EF33DC" w:rsidRDefault="00EF33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6F6B9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  <w:r>
      <w:rPr>
        <w:noProof/>
        <w:lang w:val="es-CL" w:eastAsia="es-CL"/>
      </w:rPr>
      <w:drawing>
        <wp:anchor distT="0" distB="0" distL="114300" distR="114300" simplePos="0" relativeHeight="251658240" behindDoc="1" locked="0" layoutInCell="1" allowOverlap="1" wp14:anchorId="253D3768" wp14:editId="38834575">
          <wp:simplePos x="0" y="0"/>
          <wp:positionH relativeFrom="column">
            <wp:posOffset>-180975</wp:posOffset>
          </wp:positionH>
          <wp:positionV relativeFrom="paragraph">
            <wp:posOffset>-124460</wp:posOffset>
          </wp:positionV>
          <wp:extent cx="2121535" cy="723900"/>
          <wp:effectExtent l="0" t="0" r="0" b="0"/>
          <wp:wrapNone/>
          <wp:docPr id="1631230210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acttal-horizontal-monoton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1535" cy="723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01B3D8D9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6B92B4CD" w14:textId="77777777" w:rsidR="005B3D29" w:rsidRDefault="005B3D29" w:rsidP="005B3D29">
    <w:pPr>
      <w:pStyle w:val="Header"/>
      <w:tabs>
        <w:tab w:val="clear" w:pos="4680"/>
        <w:tab w:val="clear" w:pos="9360"/>
        <w:tab w:val="left" w:pos="3495"/>
      </w:tabs>
    </w:pPr>
  </w:p>
  <w:p w14:paraId="762F109C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069D3646" w14:textId="77777777" w:rsidR="00B26859" w:rsidRDefault="00B26859" w:rsidP="005B3D29">
    <w:pPr>
      <w:pStyle w:val="Header"/>
      <w:tabs>
        <w:tab w:val="clear" w:pos="4680"/>
        <w:tab w:val="clear" w:pos="9360"/>
        <w:tab w:val="left" w:pos="3495"/>
      </w:tabs>
    </w:pPr>
  </w:p>
  <w:p w14:paraId="5837C9CF" w14:textId="77777777" w:rsidR="005B3D29" w:rsidRDefault="005B3D2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41E16B" w14:textId="625BDCEC" w:rsidR="00916965" w:rsidRDefault="00916965" w:rsidP="006A3323">
    <w:pPr>
      <w:pStyle w:val="Header"/>
    </w:pPr>
    <w:r>
      <w:rPr>
        <w:noProof/>
      </w:rPr>
      <w:drawing>
        <wp:anchor distT="0" distB="0" distL="114300" distR="114300" simplePos="0" relativeHeight="251657216" behindDoc="0" locked="0" layoutInCell="1" allowOverlap="1" wp14:anchorId="14D0930A" wp14:editId="644137E8">
          <wp:simplePos x="0" y="0"/>
          <wp:positionH relativeFrom="column">
            <wp:posOffset>-302349</wp:posOffset>
          </wp:positionH>
          <wp:positionV relativeFrom="paragraph">
            <wp:posOffset>1600200</wp:posOffset>
          </wp:positionV>
          <wp:extent cx="3507129" cy="1196332"/>
          <wp:effectExtent l="0" t="0" r="0" b="0"/>
          <wp:wrapNone/>
          <wp:docPr id="236478290" name="Picture 2" descr="A black and whit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0164096" name="Picture 2" descr="A black and white logo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07129" cy="11963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6192" behindDoc="1" locked="0" layoutInCell="1" allowOverlap="1" wp14:anchorId="0EA82D2A" wp14:editId="16A57FD5">
          <wp:simplePos x="0" y="0"/>
          <wp:positionH relativeFrom="column">
            <wp:posOffset>-720090</wp:posOffset>
          </wp:positionH>
          <wp:positionV relativeFrom="paragraph">
            <wp:posOffset>-540385</wp:posOffset>
          </wp:positionV>
          <wp:extent cx="7546694" cy="10679210"/>
          <wp:effectExtent l="0" t="0" r="0" b="1905"/>
          <wp:wrapNone/>
          <wp:docPr id="1233345648" name="Picture 1" descr="A blue and white gradien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5311515" name="Picture 1" descr="A blue and white gradient&#10;&#10;AI-generated content may be incorrect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555575" cy="1069177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401828726">
    <w:abstractNumId w:val="8"/>
  </w:num>
  <w:num w:numId="2" w16cid:durableId="1960137148">
    <w:abstractNumId w:val="6"/>
  </w:num>
  <w:num w:numId="3" w16cid:durableId="2026978344">
    <w:abstractNumId w:val="5"/>
  </w:num>
  <w:num w:numId="4" w16cid:durableId="1937247639">
    <w:abstractNumId w:val="4"/>
  </w:num>
  <w:num w:numId="5" w16cid:durableId="1458569940">
    <w:abstractNumId w:val="7"/>
  </w:num>
  <w:num w:numId="6" w16cid:durableId="1452939170">
    <w:abstractNumId w:val="3"/>
  </w:num>
  <w:num w:numId="7" w16cid:durableId="1175077490">
    <w:abstractNumId w:val="2"/>
  </w:num>
  <w:num w:numId="8" w16cid:durableId="171267824">
    <w:abstractNumId w:val="1"/>
  </w:num>
  <w:num w:numId="9" w16cid:durableId="20972843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6063C"/>
    <w:rsid w:val="0015074B"/>
    <w:rsid w:val="0029639D"/>
    <w:rsid w:val="002E0E76"/>
    <w:rsid w:val="0030452D"/>
    <w:rsid w:val="00316399"/>
    <w:rsid w:val="00326F90"/>
    <w:rsid w:val="003E2F03"/>
    <w:rsid w:val="004606FB"/>
    <w:rsid w:val="004D49C3"/>
    <w:rsid w:val="005444FC"/>
    <w:rsid w:val="00553057"/>
    <w:rsid w:val="005B3D29"/>
    <w:rsid w:val="005C1F7E"/>
    <w:rsid w:val="006A3323"/>
    <w:rsid w:val="008140BB"/>
    <w:rsid w:val="00916965"/>
    <w:rsid w:val="00936D9E"/>
    <w:rsid w:val="00AA1D8D"/>
    <w:rsid w:val="00B26859"/>
    <w:rsid w:val="00B3253D"/>
    <w:rsid w:val="00B47730"/>
    <w:rsid w:val="00CB0664"/>
    <w:rsid w:val="00DA0A6B"/>
    <w:rsid w:val="00DF0C78"/>
    <w:rsid w:val="00EF33DC"/>
    <w:rsid w:val="00F12D96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,"/>
  <w14:docId w14:val="39EE7CF2"/>
  <w14:defaultImageDpi w14:val="300"/>
  <w15:docId w15:val="{97AB26F8-1890-8245-9B31-0BEFB45AF7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6859"/>
    <w:pPr>
      <w:spacing w:after="160"/>
    </w:pPr>
    <w:rPr>
      <w:rFonts w:ascii="Arial" w:hAnsi="Arial"/>
      <w:color w:val="000000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2662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014DC6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NoSpacing">
    <w:name w:val="No Spacing"/>
    <w:link w:val="NoSpacingChar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003994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014DC6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014DC6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0000DC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014DC6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014DC6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002662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002662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014DC6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014DC6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014DC6" w:themeColor="accent1"/>
      </w:pBdr>
      <w:spacing w:before="200" w:after="280"/>
      <w:ind w:left="936" w:right="936"/>
    </w:pPr>
    <w:rPr>
      <w:b/>
      <w:bCs/>
      <w:i/>
      <w:iCs/>
      <w:color w:val="014DC6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014DC6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014DC6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4586F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4586F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003994" w:themeColor="accent1" w:themeShade="BF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14DC6" w:themeColor="accent1"/>
          <w:left w:val="nil"/>
          <w:bottom w:val="single" w:sz="8" w:space="0" w:color="014DC6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115BD6" w:themeColor="accent2" w:themeShade="BF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586F0" w:themeColor="accent2"/>
          <w:left w:val="nil"/>
          <w:bottom w:val="single" w:sz="8" w:space="0" w:color="4586F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3987FD" w:themeColor="accent3" w:themeShade="BF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C6FE" w:themeColor="accent3"/>
          <w:left w:val="nil"/>
          <w:bottom w:val="single" w:sz="8" w:space="0" w:color="A1C6FE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9FFF" w:themeColor="accent4" w:themeShade="BF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5E6FF" w:themeColor="accent4"/>
          <w:left w:val="nil"/>
          <w:bottom w:val="single" w:sz="8" w:space="0" w:color="D5E6F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0B1B44" w:themeColor="accent5" w:themeShade="BF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255B" w:themeColor="accent5"/>
          <w:left w:val="nil"/>
          <w:bottom w:val="single" w:sz="8" w:space="0" w:color="0F255B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0092BE" w:themeColor="accent6" w:themeShade="BF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C5FE" w:themeColor="accent6"/>
          <w:left w:val="nil"/>
          <w:bottom w:val="single" w:sz="8" w:space="0" w:color="00C5FE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1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H w:val="nil"/>
          <w:insideV w:val="single" w:sz="8" w:space="0" w:color="014DC6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</w:tcPr>
    </w:tblStylePr>
    <w:tblStylePr w:type="band1Vert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  <w:shd w:val="clear" w:color="auto" w:fill="B2CFFE" w:themeFill="accent1" w:themeFillTint="3F"/>
      </w:tcPr>
    </w:tblStylePr>
    <w:tblStylePr w:type="band2Horz">
      <w:tblPr/>
      <w:tcPr>
        <w:tcBorders>
          <w:top w:val="single" w:sz="8" w:space="0" w:color="014DC6" w:themeColor="accent1"/>
          <w:left w:val="single" w:sz="8" w:space="0" w:color="014DC6" w:themeColor="accent1"/>
          <w:bottom w:val="single" w:sz="8" w:space="0" w:color="014DC6" w:themeColor="accent1"/>
          <w:right w:val="single" w:sz="8" w:space="0" w:color="014DC6" w:themeColor="accent1"/>
          <w:insideV w:val="single" w:sz="8" w:space="0" w:color="014DC6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1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H w:val="nil"/>
          <w:insideV w:val="single" w:sz="8" w:space="0" w:color="4586F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</w:tcPr>
    </w:tblStylePr>
    <w:tblStylePr w:type="band1Vert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  <w:shd w:val="clear" w:color="auto" w:fill="D1E0FB" w:themeFill="accent2" w:themeFillTint="3F"/>
      </w:tcPr>
    </w:tblStylePr>
    <w:tblStylePr w:type="band2Horz">
      <w:tblPr/>
      <w:tcPr>
        <w:tcBorders>
          <w:top w:val="single" w:sz="8" w:space="0" w:color="4586F0" w:themeColor="accent2"/>
          <w:left w:val="single" w:sz="8" w:space="0" w:color="4586F0" w:themeColor="accent2"/>
          <w:bottom w:val="single" w:sz="8" w:space="0" w:color="4586F0" w:themeColor="accent2"/>
          <w:right w:val="single" w:sz="8" w:space="0" w:color="4586F0" w:themeColor="accent2"/>
          <w:insideV w:val="single" w:sz="8" w:space="0" w:color="4586F0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1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H w:val="nil"/>
          <w:insideV w:val="single" w:sz="8" w:space="0" w:color="A1C6FE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</w:tcPr>
    </w:tblStylePr>
    <w:tblStylePr w:type="band1Vert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  <w:shd w:val="clear" w:color="auto" w:fill="E7F0FE" w:themeFill="accent3" w:themeFillTint="3F"/>
      </w:tcPr>
    </w:tblStylePr>
    <w:tblStylePr w:type="band2Horz">
      <w:tblPr/>
      <w:tcPr>
        <w:tcBorders>
          <w:top w:val="single" w:sz="8" w:space="0" w:color="A1C6FE" w:themeColor="accent3"/>
          <w:left w:val="single" w:sz="8" w:space="0" w:color="A1C6FE" w:themeColor="accent3"/>
          <w:bottom w:val="single" w:sz="8" w:space="0" w:color="A1C6FE" w:themeColor="accent3"/>
          <w:right w:val="single" w:sz="8" w:space="0" w:color="A1C6FE" w:themeColor="accent3"/>
          <w:insideV w:val="single" w:sz="8" w:space="0" w:color="A1C6FE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1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H w:val="nil"/>
          <w:insideV w:val="single" w:sz="8" w:space="0" w:color="D5E6FF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</w:tcPr>
    </w:tblStylePr>
    <w:tblStylePr w:type="band1Vert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  <w:shd w:val="clear" w:color="auto" w:fill="F4F8FF" w:themeFill="accent4" w:themeFillTint="3F"/>
      </w:tcPr>
    </w:tblStylePr>
    <w:tblStylePr w:type="band2Horz">
      <w:tblPr/>
      <w:tcPr>
        <w:tcBorders>
          <w:top w:val="single" w:sz="8" w:space="0" w:color="D5E6FF" w:themeColor="accent4"/>
          <w:left w:val="single" w:sz="8" w:space="0" w:color="D5E6FF" w:themeColor="accent4"/>
          <w:bottom w:val="single" w:sz="8" w:space="0" w:color="D5E6FF" w:themeColor="accent4"/>
          <w:right w:val="single" w:sz="8" w:space="0" w:color="D5E6FF" w:themeColor="accent4"/>
          <w:insideV w:val="single" w:sz="8" w:space="0" w:color="D5E6FF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1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H w:val="nil"/>
          <w:insideV w:val="single" w:sz="8" w:space="0" w:color="0F255B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</w:tcPr>
    </w:tblStylePr>
    <w:tblStylePr w:type="band1Vert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  <w:shd w:val="clear" w:color="auto" w:fill="A9BDF0" w:themeFill="accent5" w:themeFillTint="3F"/>
      </w:tcPr>
    </w:tblStylePr>
    <w:tblStylePr w:type="band2Horz">
      <w:tblPr/>
      <w:tcPr>
        <w:tcBorders>
          <w:top w:val="single" w:sz="8" w:space="0" w:color="0F255B" w:themeColor="accent5"/>
          <w:left w:val="single" w:sz="8" w:space="0" w:color="0F255B" w:themeColor="accent5"/>
          <w:bottom w:val="single" w:sz="8" w:space="0" w:color="0F255B" w:themeColor="accent5"/>
          <w:right w:val="single" w:sz="8" w:space="0" w:color="0F255B" w:themeColor="accent5"/>
          <w:insideV w:val="single" w:sz="8" w:space="0" w:color="0F255B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1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H w:val="nil"/>
          <w:insideV w:val="single" w:sz="8" w:space="0" w:color="00C5FE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</w:tcPr>
    </w:tblStylePr>
    <w:tblStylePr w:type="band1Vert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  <w:shd w:val="clear" w:color="auto" w:fill="BFF0FF" w:themeFill="accent6" w:themeFillTint="3F"/>
      </w:tcPr>
    </w:tblStylePr>
    <w:tblStylePr w:type="band2Horz">
      <w:tblPr/>
      <w:tcPr>
        <w:tcBorders>
          <w:top w:val="single" w:sz="8" w:space="0" w:color="00C5FE" w:themeColor="accent6"/>
          <w:left w:val="single" w:sz="8" w:space="0" w:color="00C5FE" w:themeColor="accent6"/>
          <w:bottom w:val="single" w:sz="8" w:space="0" w:color="00C5FE" w:themeColor="accent6"/>
          <w:right w:val="single" w:sz="8" w:space="0" w:color="00C5FE" w:themeColor="accent6"/>
          <w:insideV w:val="single" w:sz="8" w:space="0" w:color="00C5FE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76FFD" w:themeColor="accent1" w:themeTint="BF"/>
          <w:left w:val="single" w:sz="8" w:space="0" w:color="176FFD" w:themeColor="accent1" w:themeTint="BF"/>
          <w:bottom w:val="single" w:sz="8" w:space="0" w:color="176FFD" w:themeColor="accent1" w:themeTint="BF"/>
          <w:right w:val="single" w:sz="8" w:space="0" w:color="176FF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CFF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3A3F3" w:themeColor="accent2" w:themeTint="BF"/>
          <w:left w:val="single" w:sz="8" w:space="0" w:color="73A3F3" w:themeColor="accent2" w:themeTint="BF"/>
          <w:bottom w:val="single" w:sz="8" w:space="0" w:color="73A3F3" w:themeColor="accent2" w:themeTint="BF"/>
          <w:right w:val="single" w:sz="8" w:space="0" w:color="73A3F3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1E0FB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8D4FE" w:themeColor="accent3" w:themeTint="BF"/>
          <w:left w:val="single" w:sz="8" w:space="0" w:color="B8D4FE" w:themeColor="accent3" w:themeTint="BF"/>
          <w:bottom w:val="single" w:sz="8" w:space="0" w:color="B8D4FE" w:themeColor="accent3" w:themeTint="BF"/>
          <w:right w:val="single" w:sz="8" w:space="0" w:color="B8D4FE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7F0FE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FECFF" w:themeColor="accent4" w:themeTint="BF"/>
          <w:left w:val="single" w:sz="8" w:space="0" w:color="DFECFF" w:themeColor="accent4" w:themeTint="BF"/>
          <w:bottom w:val="single" w:sz="8" w:space="0" w:color="DFECFF" w:themeColor="accent4" w:themeTint="BF"/>
          <w:right w:val="single" w:sz="8" w:space="0" w:color="DFECFF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4F8FF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D47B1" w:themeColor="accent5" w:themeTint="BF"/>
          <w:left w:val="single" w:sz="8" w:space="0" w:color="1D47B1" w:themeColor="accent5" w:themeTint="BF"/>
          <w:bottom w:val="single" w:sz="8" w:space="0" w:color="1D47B1" w:themeColor="accent5" w:themeTint="BF"/>
          <w:right w:val="single" w:sz="8" w:space="0" w:color="1D47B1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9BD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D3FF" w:themeColor="accent6" w:themeTint="BF"/>
          <w:left w:val="single" w:sz="8" w:space="0" w:color="3FD3FF" w:themeColor="accent6" w:themeTint="BF"/>
          <w:bottom w:val="single" w:sz="8" w:space="0" w:color="3FD3FF" w:themeColor="accent6" w:themeTint="BF"/>
          <w:right w:val="single" w:sz="8" w:space="0" w:color="3FD3F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F0F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bottom w:val="single" w:sz="8" w:space="0" w:color="014DC6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14DC6" w:themeColor="accent1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14DC6" w:themeColor="accent1"/>
          <w:bottom w:val="single" w:sz="8" w:space="0" w:color="014DC6" w:themeColor="accent1"/>
        </w:tcBorders>
      </w:tcPr>
    </w:tblStylePr>
    <w:tblStylePr w:type="band1Vert">
      <w:tblPr/>
      <w:tcPr>
        <w:shd w:val="clear" w:color="auto" w:fill="B2CFFE" w:themeFill="accent1" w:themeFillTint="3F"/>
      </w:tcPr>
    </w:tblStylePr>
    <w:tblStylePr w:type="band1Horz">
      <w:tblPr/>
      <w:tcPr>
        <w:shd w:val="clear" w:color="auto" w:fill="B2CFF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bottom w:val="single" w:sz="8" w:space="0" w:color="4586F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586F0" w:themeColor="accent2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586F0" w:themeColor="accent2"/>
          <w:bottom w:val="single" w:sz="8" w:space="0" w:color="4586F0" w:themeColor="accent2"/>
        </w:tcBorders>
      </w:tcPr>
    </w:tblStylePr>
    <w:tblStylePr w:type="band1Vert">
      <w:tblPr/>
      <w:tcPr>
        <w:shd w:val="clear" w:color="auto" w:fill="D1E0FB" w:themeFill="accent2" w:themeFillTint="3F"/>
      </w:tcPr>
    </w:tblStylePr>
    <w:tblStylePr w:type="band1Horz">
      <w:tblPr/>
      <w:tcPr>
        <w:shd w:val="clear" w:color="auto" w:fill="D1E0FB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bottom w:val="single" w:sz="8" w:space="0" w:color="A1C6FE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C6FE" w:themeColor="accent3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C6FE" w:themeColor="accent3"/>
          <w:bottom w:val="single" w:sz="8" w:space="0" w:color="A1C6FE" w:themeColor="accent3"/>
        </w:tcBorders>
      </w:tcPr>
    </w:tblStylePr>
    <w:tblStylePr w:type="band1Vert">
      <w:tblPr/>
      <w:tcPr>
        <w:shd w:val="clear" w:color="auto" w:fill="E7F0FE" w:themeFill="accent3" w:themeFillTint="3F"/>
      </w:tcPr>
    </w:tblStylePr>
    <w:tblStylePr w:type="band1Horz">
      <w:tblPr/>
      <w:tcPr>
        <w:shd w:val="clear" w:color="auto" w:fill="E7F0FE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bottom w:val="single" w:sz="8" w:space="0" w:color="D5E6FF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5E6FF" w:themeColor="accent4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5E6FF" w:themeColor="accent4"/>
          <w:bottom w:val="single" w:sz="8" w:space="0" w:color="D5E6FF" w:themeColor="accent4"/>
        </w:tcBorders>
      </w:tcPr>
    </w:tblStylePr>
    <w:tblStylePr w:type="band1Vert">
      <w:tblPr/>
      <w:tcPr>
        <w:shd w:val="clear" w:color="auto" w:fill="F4F8FF" w:themeFill="accent4" w:themeFillTint="3F"/>
      </w:tcPr>
    </w:tblStylePr>
    <w:tblStylePr w:type="band1Horz">
      <w:tblPr/>
      <w:tcPr>
        <w:shd w:val="clear" w:color="auto" w:fill="F4F8FF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bottom w:val="single" w:sz="8" w:space="0" w:color="0F255B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255B" w:themeColor="accent5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255B" w:themeColor="accent5"/>
          <w:bottom w:val="single" w:sz="8" w:space="0" w:color="0F255B" w:themeColor="accent5"/>
        </w:tcBorders>
      </w:tcPr>
    </w:tblStylePr>
    <w:tblStylePr w:type="band1Vert">
      <w:tblPr/>
      <w:tcPr>
        <w:shd w:val="clear" w:color="auto" w:fill="A9BDF0" w:themeFill="accent5" w:themeFillTint="3F"/>
      </w:tcPr>
    </w:tblStylePr>
    <w:tblStylePr w:type="band1Horz">
      <w:tblPr/>
      <w:tcPr>
        <w:shd w:val="clear" w:color="auto" w:fill="A9BDF0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bottom w:val="single" w:sz="8" w:space="0" w:color="00C5FE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C5FE" w:themeColor="accent6"/>
        </w:tcBorders>
      </w:tcPr>
    </w:tblStylePr>
    <w:tblStylePr w:type="lastRow">
      <w:rPr>
        <w:b/>
        <w:bCs/>
        <w:color w:val="2728FF" w:themeColor="text2"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C5FE" w:themeColor="accent6"/>
          <w:bottom w:val="single" w:sz="8" w:space="0" w:color="00C5FE" w:themeColor="accent6"/>
        </w:tcBorders>
      </w:tcPr>
    </w:tblStylePr>
    <w:tblStylePr w:type="band1Vert">
      <w:tblPr/>
      <w:tcPr>
        <w:shd w:val="clear" w:color="auto" w:fill="BFF0FF" w:themeFill="accent6" w:themeFillTint="3F"/>
      </w:tcPr>
    </w:tblStylePr>
    <w:tblStylePr w:type="band1Horz">
      <w:tblPr/>
      <w:tcPr>
        <w:shd w:val="clear" w:color="auto" w:fill="BFF0FF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14DC6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14DC6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14DC6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14DC6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CFF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586F0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586F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586F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1E0FB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A1C6FE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C6F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C6F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7F0FE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5E6FF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5E6FF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5E6FF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4F8FF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F255B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255B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255B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9BDF0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C5FE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C5FE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C5FE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F0F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76FFD" w:themeColor="accent1" w:themeTint="BF"/>
        <w:left w:val="single" w:sz="8" w:space="0" w:color="176FFD" w:themeColor="accent1" w:themeTint="BF"/>
        <w:bottom w:val="single" w:sz="8" w:space="0" w:color="176FFD" w:themeColor="accent1" w:themeTint="BF"/>
        <w:right w:val="single" w:sz="8" w:space="0" w:color="176FFD" w:themeColor="accent1" w:themeTint="BF"/>
        <w:insideH w:val="single" w:sz="8" w:space="0" w:color="176FFD" w:themeColor="accent1" w:themeTint="BF"/>
        <w:insideV w:val="single" w:sz="8" w:space="0" w:color="176FFD" w:themeColor="accent1" w:themeTint="BF"/>
      </w:tblBorders>
    </w:tblPr>
    <w:tcPr>
      <w:shd w:val="clear" w:color="auto" w:fill="B2CFF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76FF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3A3F3" w:themeColor="accent2" w:themeTint="BF"/>
        <w:left w:val="single" w:sz="8" w:space="0" w:color="73A3F3" w:themeColor="accent2" w:themeTint="BF"/>
        <w:bottom w:val="single" w:sz="8" w:space="0" w:color="73A3F3" w:themeColor="accent2" w:themeTint="BF"/>
        <w:right w:val="single" w:sz="8" w:space="0" w:color="73A3F3" w:themeColor="accent2" w:themeTint="BF"/>
        <w:insideH w:val="single" w:sz="8" w:space="0" w:color="73A3F3" w:themeColor="accent2" w:themeTint="BF"/>
        <w:insideV w:val="single" w:sz="8" w:space="0" w:color="73A3F3" w:themeColor="accent2" w:themeTint="BF"/>
      </w:tblBorders>
    </w:tblPr>
    <w:tcPr>
      <w:shd w:val="clear" w:color="auto" w:fill="D1E0FB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3A3F3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8D4FE" w:themeColor="accent3" w:themeTint="BF"/>
        <w:left w:val="single" w:sz="8" w:space="0" w:color="B8D4FE" w:themeColor="accent3" w:themeTint="BF"/>
        <w:bottom w:val="single" w:sz="8" w:space="0" w:color="B8D4FE" w:themeColor="accent3" w:themeTint="BF"/>
        <w:right w:val="single" w:sz="8" w:space="0" w:color="B8D4FE" w:themeColor="accent3" w:themeTint="BF"/>
        <w:insideH w:val="single" w:sz="8" w:space="0" w:color="B8D4FE" w:themeColor="accent3" w:themeTint="BF"/>
        <w:insideV w:val="single" w:sz="8" w:space="0" w:color="B8D4FE" w:themeColor="accent3" w:themeTint="BF"/>
      </w:tblBorders>
    </w:tblPr>
    <w:tcPr>
      <w:shd w:val="clear" w:color="auto" w:fill="E7F0FE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8D4FE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DFECFF" w:themeColor="accent4" w:themeTint="BF"/>
        <w:left w:val="single" w:sz="8" w:space="0" w:color="DFECFF" w:themeColor="accent4" w:themeTint="BF"/>
        <w:bottom w:val="single" w:sz="8" w:space="0" w:color="DFECFF" w:themeColor="accent4" w:themeTint="BF"/>
        <w:right w:val="single" w:sz="8" w:space="0" w:color="DFECFF" w:themeColor="accent4" w:themeTint="BF"/>
        <w:insideH w:val="single" w:sz="8" w:space="0" w:color="DFECFF" w:themeColor="accent4" w:themeTint="BF"/>
        <w:insideV w:val="single" w:sz="8" w:space="0" w:color="DFECFF" w:themeColor="accent4" w:themeTint="BF"/>
      </w:tblBorders>
    </w:tblPr>
    <w:tcPr>
      <w:shd w:val="clear" w:color="auto" w:fill="F4F8FF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FECFF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1D47B1" w:themeColor="accent5" w:themeTint="BF"/>
        <w:left w:val="single" w:sz="8" w:space="0" w:color="1D47B1" w:themeColor="accent5" w:themeTint="BF"/>
        <w:bottom w:val="single" w:sz="8" w:space="0" w:color="1D47B1" w:themeColor="accent5" w:themeTint="BF"/>
        <w:right w:val="single" w:sz="8" w:space="0" w:color="1D47B1" w:themeColor="accent5" w:themeTint="BF"/>
        <w:insideH w:val="single" w:sz="8" w:space="0" w:color="1D47B1" w:themeColor="accent5" w:themeTint="BF"/>
        <w:insideV w:val="single" w:sz="8" w:space="0" w:color="1D47B1" w:themeColor="accent5" w:themeTint="BF"/>
      </w:tblBorders>
    </w:tblPr>
    <w:tcPr>
      <w:shd w:val="clear" w:color="auto" w:fill="A9BD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D47B1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3FD3FF" w:themeColor="accent6" w:themeTint="BF"/>
        <w:left w:val="single" w:sz="8" w:space="0" w:color="3FD3FF" w:themeColor="accent6" w:themeTint="BF"/>
        <w:bottom w:val="single" w:sz="8" w:space="0" w:color="3FD3FF" w:themeColor="accent6" w:themeTint="BF"/>
        <w:right w:val="single" w:sz="8" w:space="0" w:color="3FD3FF" w:themeColor="accent6" w:themeTint="BF"/>
        <w:insideH w:val="single" w:sz="8" w:space="0" w:color="3FD3FF" w:themeColor="accent6" w:themeTint="BF"/>
        <w:insideV w:val="single" w:sz="8" w:space="0" w:color="3FD3FF" w:themeColor="accent6" w:themeTint="BF"/>
      </w:tblBorders>
    </w:tblPr>
    <w:tcPr>
      <w:shd w:val="clear" w:color="auto" w:fill="BFF0F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D3F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14DC6" w:themeColor="accent1"/>
        <w:left w:val="single" w:sz="8" w:space="0" w:color="014DC6" w:themeColor="accent1"/>
        <w:bottom w:val="single" w:sz="8" w:space="0" w:color="014DC6" w:themeColor="accent1"/>
        <w:right w:val="single" w:sz="8" w:space="0" w:color="014DC6" w:themeColor="accent1"/>
        <w:insideH w:val="single" w:sz="8" w:space="0" w:color="014DC6" w:themeColor="accent1"/>
        <w:insideV w:val="single" w:sz="8" w:space="0" w:color="014DC6" w:themeColor="accent1"/>
      </w:tblBorders>
    </w:tblPr>
    <w:tcPr>
      <w:shd w:val="clear" w:color="auto" w:fill="B2CFF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0ECFF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8FE" w:themeFill="accent1" w:themeFillTint="33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tcBorders>
          <w:insideH w:val="single" w:sz="6" w:space="0" w:color="014DC6" w:themeColor="accent1"/>
          <w:insideV w:val="single" w:sz="6" w:space="0" w:color="014DC6" w:themeColor="accent1"/>
        </w:tcBorders>
        <w:shd w:val="clear" w:color="auto" w:fill="649FF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586F0" w:themeColor="accent2"/>
        <w:left w:val="single" w:sz="8" w:space="0" w:color="4586F0" w:themeColor="accent2"/>
        <w:bottom w:val="single" w:sz="8" w:space="0" w:color="4586F0" w:themeColor="accent2"/>
        <w:right w:val="single" w:sz="8" w:space="0" w:color="4586F0" w:themeColor="accent2"/>
        <w:insideH w:val="single" w:sz="8" w:space="0" w:color="4586F0" w:themeColor="accent2"/>
        <w:insideV w:val="single" w:sz="8" w:space="0" w:color="4586F0" w:themeColor="accent2"/>
      </w:tblBorders>
    </w:tblPr>
    <w:tcPr>
      <w:shd w:val="clear" w:color="auto" w:fill="D1E0FB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CF2F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E6FC" w:themeFill="accent2" w:themeFillTint="33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tcBorders>
          <w:insideH w:val="single" w:sz="6" w:space="0" w:color="4586F0" w:themeColor="accent2"/>
          <w:insideV w:val="single" w:sz="6" w:space="0" w:color="4586F0" w:themeColor="accent2"/>
        </w:tcBorders>
        <w:shd w:val="clear" w:color="auto" w:fill="A2C2F7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C6FE" w:themeColor="accent3"/>
        <w:left w:val="single" w:sz="8" w:space="0" w:color="A1C6FE" w:themeColor="accent3"/>
        <w:bottom w:val="single" w:sz="8" w:space="0" w:color="A1C6FE" w:themeColor="accent3"/>
        <w:right w:val="single" w:sz="8" w:space="0" w:color="A1C6FE" w:themeColor="accent3"/>
        <w:insideH w:val="single" w:sz="8" w:space="0" w:color="A1C6FE" w:themeColor="accent3"/>
        <w:insideV w:val="single" w:sz="8" w:space="0" w:color="A1C6FE" w:themeColor="accent3"/>
      </w:tblBorders>
    </w:tblPr>
    <w:tcPr>
      <w:shd w:val="clear" w:color="auto" w:fill="E7F0FE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9FF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FE" w:themeFill="accent3" w:themeFillTint="33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tcBorders>
          <w:insideH w:val="single" w:sz="6" w:space="0" w:color="A1C6FE" w:themeColor="accent3"/>
          <w:insideV w:val="single" w:sz="6" w:space="0" w:color="A1C6FE" w:themeColor="accent3"/>
        </w:tcBorders>
        <w:shd w:val="clear" w:color="auto" w:fill="D0E2FE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5E6FF" w:themeColor="accent4"/>
        <w:left w:val="single" w:sz="8" w:space="0" w:color="D5E6FF" w:themeColor="accent4"/>
        <w:bottom w:val="single" w:sz="8" w:space="0" w:color="D5E6FF" w:themeColor="accent4"/>
        <w:right w:val="single" w:sz="8" w:space="0" w:color="D5E6FF" w:themeColor="accent4"/>
        <w:insideH w:val="single" w:sz="8" w:space="0" w:color="D5E6FF" w:themeColor="accent4"/>
        <w:insideV w:val="single" w:sz="8" w:space="0" w:color="D5E6FF" w:themeColor="accent4"/>
      </w:tblBorders>
    </w:tblPr>
    <w:tcPr>
      <w:shd w:val="clear" w:color="auto" w:fill="F4F8FF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AFCFF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9FF" w:themeFill="accent4" w:themeFillTint="33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tcBorders>
          <w:insideH w:val="single" w:sz="6" w:space="0" w:color="D5E6FF" w:themeColor="accent4"/>
          <w:insideV w:val="single" w:sz="6" w:space="0" w:color="D5E6FF" w:themeColor="accent4"/>
        </w:tcBorders>
        <w:shd w:val="clear" w:color="auto" w:fill="EAF2FF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255B" w:themeColor="accent5"/>
        <w:left w:val="single" w:sz="8" w:space="0" w:color="0F255B" w:themeColor="accent5"/>
        <w:bottom w:val="single" w:sz="8" w:space="0" w:color="0F255B" w:themeColor="accent5"/>
        <w:right w:val="single" w:sz="8" w:space="0" w:color="0F255B" w:themeColor="accent5"/>
        <w:insideH w:val="single" w:sz="8" w:space="0" w:color="0F255B" w:themeColor="accent5"/>
        <w:insideV w:val="single" w:sz="8" w:space="0" w:color="0F255B" w:themeColor="accent5"/>
      </w:tblBorders>
    </w:tblPr>
    <w:tcPr>
      <w:shd w:val="clear" w:color="auto" w:fill="A9BDF0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DCE5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CAF3" w:themeFill="accent5" w:themeFillTint="33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tcBorders>
          <w:insideH w:val="single" w:sz="6" w:space="0" w:color="0F255B" w:themeColor="accent5"/>
          <w:insideV w:val="single" w:sz="6" w:space="0" w:color="0F255B" w:themeColor="accent5"/>
        </w:tcBorders>
        <w:shd w:val="clear" w:color="auto" w:fill="527B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C5FE" w:themeColor="accent6"/>
        <w:left w:val="single" w:sz="8" w:space="0" w:color="00C5FE" w:themeColor="accent6"/>
        <w:bottom w:val="single" w:sz="8" w:space="0" w:color="00C5FE" w:themeColor="accent6"/>
        <w:right w:val="single" w:sz="8" w:space="0" w:color="00C5FE" w:themeColor="accent6"/>
        <w:insideH w:val="single" w:sz="8" w:space="0" w:color="00C5FE" w:themeColor="accent6"/>
        <w:insideV w:val="single" w:sz="8" w:space="0" w:color="00C5FE" w:themeColor="accent6"/>
      </w:tblBorders>
    </w:tblPr>
    <w:tcPr>
      <w:shd w:val="clear" w:color="auto" w:fill="BFF0F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5F9FF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F3FF" w:themeFill="accent6" w:themeFillTint="33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tcBorders>
          <w:insideH w:val="single" w:sz="6" w:space="0" w:color="00C5FE" w:themeColor="accent6"/>
          <w:insideV w:val="single" w:sz="6" w:space="0" w:color="00C5FE" w:themeColor="accent6"/>
        </w:tcBorders>
        <w:shd w:val="clear" w:color="auto" w:fill="7FE1F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CFF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14DC6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14DC6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14DC6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9FF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9FF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1E0FB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586F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586F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586F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2C2F7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2C2F7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7F0FE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C6FE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C6FE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C6FE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0E2FE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0E2FE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4F8FF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5E6FF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5E6FF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5E6FF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AF2FF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AF2FF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9BD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255B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255B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255B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27B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27B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F0F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C5FE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C5FE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C5FE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E1F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E1FF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14DC6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2662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3994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994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586F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B3C8E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15BD6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5BD6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C6FE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252CC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987F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987FD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5E6FF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EE9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9FFF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9FFF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255B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22D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1B44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1B44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C5FE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61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92BE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92BE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014DC6" w:themeColor="accent1"/>
        <w:bottom w:val="single" w:sz="4" w:space="0" w:color="014DC6" w:themeColor="accent1"/>
        <w:right w:val="single" w:sz="4" w:space="0" w:color="014DC6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CFF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2E7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2E76" w:themeColor="accent1" w:themeShade="99"/>
          <w:insideV w:val="nil"/>
        </w:tcBorders>
        <w:shd w:val="clear" w:color="auto" w:fill="002E7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2E76" w:themeFill="accent1" w:themeFillShade="99"/>
      </w:tcPr>
    </w:tblStylePr>
    <w:tblStylePr w:type="band1Vert">
      <w:tblPr/>
      <w:tcPr>
        <w:shd w:val="clear" w:color="auto" w:fill="82B2FE" w:themeFill="accent1" w:themeFillTint="66"/>
      </w:tcPr>
    </w:tblStylePr>
    <w:tblStylePr w:type="band1Horz">
      <w:tblPr/>
      <w:tcPr>
        <w:shd w:val="clear" w:color="auto" w:fill="649FF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586F0" w:themeColor="accent2"/>
        <w:left w:val="single" w:sz="4" w:space="0" w:color="4586F0" w:themeColor="accent2"/>
        <w:bottom w:val="single" w:sz="4" w:space="0" w:color="4586F0" w:themeColor="accent2"/>
        <w:right w:val="single" w:sz="4" w:space="0" w:color="4586F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2F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586F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E49A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E49AB" w:themeColor="accent2" w:themeShade="99"/>
          <w:insideV w:val="nil"/>
        </w:tcBorders>
        <w:shd w:val="clear" w:color="auto" w:fill="0E49A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E49AB" w:themeFill="accent2" w:themeFillShade="99"/>
      </w:tcPr>
    </w:tblStylePr>
    <w:tblStylePr w:type="band1Vert">
      <w:tblPr/>
      <w:tcPr>
        <w:shd w:val="clear" w:color="auto" w:fill="B4CEF9" w:themeFill="accent2" w:themeFillTint="66"/>
      </w:tcPr>
    </w:tblStylePr>
    <w:tblStylePr w:type="band1Horz">
      <w:tblPr/>
      <w:tcPr>
        <w:shd w:val="clear" w:color="auto" w:fill="A2C2F7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5E6FF" w:themeColor="accent4"/>
        <w:left w:val="single" w:sz="4" w:space="0" w:color="A1C6FE" w:themeColor="accent3"/>
        <w:bottom w:val="single" w:sz="4" w:space="0" w:color="A1C6FE" w:themeColor="accent3"/>
        <w:right w:val="single" w:sz="4" w:space="0" w:color="A1C6FE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9FF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5E6FF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263F6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263F6" w:themeColor="accent3" w:themeShade="99"/>
          <w:insideV w:val="nil"/>
        </w:tcBorders>
        <w:shd w:val="clear" w:color="auto" w:fill="0263F6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263F6" w:themeFill="accent3" w:themeFillShade="99"/>
      </w:tcPr>
    </w:tblStylePr>
    <w:tblStylePr w:type="band1Vert">
      <w:tblPr/>
      <w:tcPr>
        <w:shd w:val="clear" w:color="auto" w:fill="D9E8FE" w:themeFill="accent3" w:themeFillTint="66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C6FE" w:themeColor="accent3"/>
        <w:left w:val="single" w:sz="4" w:space="0" w:color="D5E6FF" w:themeColor="accent4"/>
        <w:bottom w:val="single" w:sz="4" w:space="0" w:color="D5E6FF" w:themeColor="accent4"/>
        <w:right w:val="single" w:sz="4" w:space="0" w:color="D5E6FF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CFF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C6F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76FF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76FF" w:themeColor="accent4" w:themeShade="99"/>
          <w:insideV w:val="nil"/>
        </w:tcBorders>
        <w:shd w:val="clear" w:color="auto" w:fill="1976FF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76FF" w:themeFill="accent4" w:themeFillShade="99"/>
      </w:tcPr>
    </w:tblStylePr>
    <w:tblStylePr w:type="band1Vert">
      <w:tblPr/>
      <w:tcPr>
        <w:shd w:val="clear" w:color="auto" w:fill="EEF4FF" w:themeFill="accent4" w:themeFillTint="66"/>
      </w:tcPr>
    </w:tblStylePr>
    <w:tblStylePr w:type="band1Horz">
      <w:tblPr/>
      <w:tcPr>
        <w:shd w:val="clear" w:color="auto" w:fill="EAF2FF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0C5FE" w:themeColor="accent6"/>
        <w:left w:val="single" w:sz="4" w:space="0" w:color="0F255B" w:themeColor="accent5"/>
        <w:bottom w:val="single" w:sz="4" w:space="0" w:color="0F255B" w:themeColor="accent5"/>
        <w:right w:val="single" w:sz="4" w:space="0" w:color="0F255B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5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C5FE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1536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1536" w:themeColor="accent5" w:themeShade="99"/>
          <w:insideV w:val="nil"/>
        </w:tcBorders>
        <w:shd w:val="clear" w:color="auto" w:fill="091536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6" w:themeFill="accent5" w:themeFillShade="99"/>
      </w:tcPr>
    </w:tblStylePr>
    <w:tblStylePr w:type="band1Vert">
      <w:tblPr/>
      <w:tcPr>
        <w:shd w:val="clear" w:color="auto" w:fill="7495E8" w:themeFill="accent5" w:themeFillTint="66"/>
      </w:tcPr>
    </w:tblStylePr>
    <w:tblStylePr w:type="band1Horz">
      <w:tblPr/>
      <w:tcPr>
        <w:shd w:val="clear" w:color="auto" w:fill="527B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0F255B" w:themeColor="accent5"/>
        <w:left w:val="single" w:sz="4" w:space="0" w:color="00C5FE" w:themeColor="accent6"/>
        <w:bottom w:val="single" w:sz="4" w:space="0" w:color="00C5FE" w:themeColor="accent6"/>
        <w:right w:val="single" w:sz="4" w:space="0" w:color="00C5FE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9FF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F255B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759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7598" w:themeColor="accent6" w:themeShade="99"/>
          <w:insideV w:val="nil"/>
        </w:tcBorders>
        <w:shd w:val="clear" w:color="auto" w:fill="00759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598" w:themeFill="accent6" w:themeFillShade="99"/>
      </w:tcPr>
    </w:tblStylePr>
    <w:tblStylePr w:type="band1Vert">
      <w:tblPr/>
      <w:tcPr>
        <w:shd w:val="clear" w:color="auto" w:fill="98E7FF" w:themeFill="accent6" w:themeFillTint="66"/>
      </w:tcPr>
    </w:tblStylePr>
    <w:tblStylePr w:type="band1Horz">
      <w:tblPr/>
      <w:tcPr>
        <w:shd w:val="clear" w:color="auto" w:fill="7FE1F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0ECFF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CFFE" w:themeFill="accent1" w:themeFillTint="3F"/>
      </w:tcPr>
    </w:tblStylePr>
    <w:tblStylePr w:type="band1Horz">
      <w:tblPr/>
      <w:tcPr>
        <w:shd w:val="clear" w:color="auto" w:fill="C0D8FE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CF2F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261E4" w:themeFill="accent2" w:themeFillShade="CC"/>
      </w:tcPr>
    </w:tblStylePr>
    <w:tblStylePr w:type="lastRow">
      <w:rPr>
        <w:b/>
        <w:bCs/>
        <w:color w:val="1261E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1E0FB" w:themeFill="accent2" w:themeFillTint="3F"/>
      </w:tcPr>
    </w:tblStylePr>
    <w:tblStylePr w:type="band1Horz">
      <w:tblPr/>
      <w:tcPr>
        <w:shd w:val="clear" w:color="auto" w:fill="D9E6FC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9FF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7AEFF" w:themeFill="accent4" w:themeFillShade="CC"/>
      </w:tcPr>
    </w:tblStylePr>
    <w:tblStylePr w:type="lastRow">
      <w:rPr>
        <w:b/>
        <w:bCs/>
        <w:color w:val="77AEFF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F0FE" w:themeFill="accent3" w:themeFillTint="3F"/>
      </w:tcPr>
    </w:tblStylePr>
    <w:tblStylePr w:type="band1Horz">
      <w:tblPr/>
      <w:tcPr>
        <w:shd w:val="clear" w:color="auto" w:fill="ECF3FE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CFF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E93FD" w:themeFill="accent3" w:themeFillShade="CC"/>
      </w:tcPr>
    </w:tblStylePr>
    <w:tblStylePr w:type="lastRow">
      <w:rPr>
        <w:b/>
        <w:bCs/>
        <w:color w:val="4E93FD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F8FF" w:themeFill="accent4" w:themeFillTint="3F"/>
      </w:tcPr>
    </w:tblStylePr>
    <w:tblStylePr w:type="band1Horz">
      <w:tblPr/>
      <w:tcPr>
        <w:shd w:val="clear" w:color="auto" w:fill="F6F9FF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5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9CCB" w:themeFill="accent6" w:themeFillShade="CC"/>
      </w:tcPr>
    </w:tblStylePr>
    <w:tblStylePr w:type="lastRow">
      <w:rPr>
        <w:b/>
        <w:bCs/>
        <w:color w:val="009CCB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9BDF0" w:themeFill="accent5" w:themeFillTint="3F"/>
      </w:tcPr>
    </w:tblStylePr>
    <w:tblStylePr w:type="band1Horz">
      <w:tblPr/>
      <w:tcPr>
        <w:shd w:val="clear" w:color="auto" w:fill="B9CA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5F9FF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C1D48" w:themeFill="accent5" w:themeFillShade="CC"/>
      </w:tcPr>
    </w:tblStylePr>
    <w:tblStylePr w:type="lastRow">
      <w:rPr>
        <w:b/>
        <w:bCs/>
        <w:color w:val="0C1D48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F0FF" w:themeFill="accent6" w:themeFillTint="3F"/>
      </w:tcPr>
    </w:tblStylePr>
    <w:tblStylePr w:type="band1Horz">
      <w:tblPr/>
      <w:tcPr>
        <w:shd w:val="clear" w:color="auto" w:fill="CBF3FF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D8FE" w:themeFill="accent1" w:themeFillTint="33"/>
    </w:tcPr>
    <w:tblStylePr w:type="firstRow">
      <w:rPr>
        <w:b/>
        <w:bCs/>
      </w:rPr>
      <w:tblPr/>
      <w:tcPr>
        <w:shd w:val="clear" w:color="auto" w:fill="82B2F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B2F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03994" w:themeFill="accent1" w:themeFillShade="BF"/>
      </w:tcPr>
    </w:tblStylePr>
    <w:tblStylePr w:type="band1Vert">
      <w:tblPr/>
      <w:tcPr>
        <w:shd w:val="clear" w:color="auto" w:fill="649FFE" w:themeFill="accent1" w:themeFillTint="7F"/>
      </w:tcPr>
    </w:tblStylePr>
    <w:tblStylePr w:type="band1Horz">
      <w:tblPr/>
      <w:tcPr>
        <w:shd w:val="clear" w:color="auto" w:fill="649FF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9E6FC" w:themeFill="accent2" w:themeFillTint="33"/>
    </w:tcPr>
    <w:tblStylePr w:type="firstRow">
      <w:rPr>
        <w:b/>
        <w:bCs/>
      </w:rPr>
      <w:tblPr/>
      <w:tcPr>
        <w:shd w:val="clear" w:color="auto" w:fill="B4CEF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4CEF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15BD6" w:themeFill="accent2" w:themeFillShade="BF"/>
      </w:tcPr>
    </w:tblStylePr>
    <w:tblStylePr w:type="band1Vert">
      <w:tblPr/>
      <w:tcPr>
        <w:shd w:val="clear" w:color="auto" w:fill="A2C2F7" w:themeFill="accent2" w:themeFillTint="7F"/>
      </w:tcPr>
    </w:tblStylePr>
    <w:tblStylePr w:type="band1Horz">
      <w:tblPr/>
      <w:tcPr>
        <w:shd w:val="clear" w:color="auto" w:fill="A2C2F7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FE" w:themeFill="accent3" w:themeFillTint="33"/>
    </w:tcPr>
    <w:tblStylePr w:type="firstRow">
      <w:rPr>
        <w:b/>
        <w:bCs/>
      </w:rPr>
      <w:tblPr/>
      <w:tcPr>
        <w:shd w:val="clear" w:color="auto" w:fill="D9E8F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9E8F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987FD" w:themeFill="accent3" w:themeFillShade="BF"/>
      </w:tcPr>
    </w:tblStylePr>
    <w:tblStylePr w:type="band1Vert">
      <w:tblPr/>
      <w:tcPr>
        <w:shd w:val="clear" w:color="auto" w:fill="D0E2FE" w:themeFill="accent3" w:themeFillTint="7F"/>
      </w:tcPr>
    </w:tblStylePr>
    <w:tblStylePr w:type="band1Horz">
      <w:tblPr/>
      <w:tcPr>
        <w:shd w:val="clear" w:color="auto" w:fill="D0E2FE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6F9FF" w:themeFill="accent4" w:themeFillTint="33"/>
    </w:tcPr>
    <w:tblStylePr w:type="firstRow">
      <w:rPr>
        <w:b/>
        <w:bCs/>
      </w:rPr>
      <w:tblPr/>
      <w:tcPr>
        <w:shd w:val="clear" w:color="auto" w:fill="EEF4F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EF4F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9FFF" w:themeFill="accent4" w:themeFillShade="BF"/>
      </w:tcPr>
    </w:tblStylePr>
    <w:tblStylePr w:type="band1Vert">
      <w:tblPr/>
      <w:tcPr>
        <w:shd w:val="clear" w:color="auto" w:fill="EAF2FF" w:themeFill="accent4" w:themeFillTint="7F"/>
      </w:tcPr>
    </w:tblStylePr>
    <w:tblStylePr w:type="band1Horz">
      <w:tblPr/>
      <w:tcPr>
        <w:shd w:val="clear" w:color="auto" w:fill="EAF2FF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9CAF3" w:themeFill="accent5" w:themeFillTint="33"/>
    </w:tcPr>
    <w:tblStylePr w:type="firstRow">
      <w:rPr>
        <w:b/>
        <w:bCs/>
      </w:rPr>
      <w:tblPr/>
      <w:tcPr>
        <w:shd w:val="clear" w:color="auto" w:fill="7495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495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0B1B44" w:themeFill="accent5" w:themeFillShade="BF"/>
      </w:tcPr>
    </w:tblStylePr>
    <w:tblStylePr w:type="band1Vert">
      <w:tblPr/>
      <w:tcPr>
        <w:shd w:val="clear" w:color="auto" w:fill="527BE2" w:themeFill="accent5" w:themeFillTint="7F"/>
      </w:tcPr>
    </w:tblStylePr>
    <w:tblStylePr w:type="band1Horz">
      <w:tblPr/>
      <w:tcPr>
        <w:shd w:val="clear" w:color="auto" w:fill="527B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F3FF" w:themeFill="accent6" w:themeFillTint="33"/>
    </w:tcPr>
    <w:tblStylePr w:type="firstRow">
      <w:rPr>
        <w:b/>
        <w:bCs/>
      </w:rPr>
      <w:tblPr/>
      <w:tcPr>
        <w:shd w:val="clear" w:color="auto" w:fill="98E7F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E7F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0092BE" w:themeFill="accent6" w:themeFillShade="BF"/>
      </w:tcPr>
    </w:tblStylePr>
    <w:tblStylePr w:type="band1Vert">
      <w:tblPr/>
      <w:tcPr>
        <w:shd w:val="clear" w:color="auto" w:fill="7FE1FF" w:themeFill="accent6" w:themeFillTint="7F"/>
      </w:tcPr>
    </w:tblStylePr>
    <w:tblStylePr w:type="band1Horz">
      <w:tblPr/>
      <w:tcPr>
        <w:shd w:val="clear" w:color="auto" w:fill="7FE1FF" w:themeFill="accent6" w:themeFillTint="7F"/>
      </w:tcPr>
    </w:tblStylePr>
  </w:style>
  <w:style w:type="paragraph" w:customStyle="1" w:styleId="Ttulo1personalizado">
    <w:name w:val="Título 1 personalizado"/>
    <w:basedOn w:val="Normal"/>
    <w:pPr>
      <w:spacing w:after="240"/>
    </w:pPr>
    <w:rPr>
      <w:b/>
      <w:color w:val="10275B"/>
      <w:sz w:val="36"/>
    </w:rPr>
  </w:style>
  <w:style w:type="paragraph" w:customStyle="1" w:styleId="Citapersonalizada">
    <w:name w:val="Cita personalizada"/>
    <w:basedOn w:val="Normal"/>
    <w:pPr>
      <w:spacing w:before="120" w:after="120"/>
      <w:ind w:left="720"/>
    </w:pPr>
    <w:rPr>
      <w:i/>
      <w:color w:val="10275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B3D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3D29"/>
    <w:rPr>
      <w:rFonts w:ascii="Tahoma" w:hAnsi="Tahoma" w:cs="Tahoma"/>
      <w:color w:val="000000"/>
      <w:sz w:val="16"/>
      <w:szCs w:val="16"/>
    </w:rPr>
  </w:style>
  <w:style w:type="character" w:customStyle="1" w:styleId="NoSpacingChar">
    <w:name w:val="No Spacing Char"/>
    <w:basedOn w:val="DefaultParagraphFont"/>
    <w:link w:val="NoSpacing"/>
    <w:uiPriority w:val="1"/>
    <w:rsid w:val="00B325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Fracttal 25">
      <a:dk1>
        <a:srgbClr val="000000"/>
      </a:dk1>
      <a:lt1>
        <a:srgbClr val="FFFFFF"/>
      </a:lt1>
      <a:dk2>
        <a:srgbClr val="2728FF"/>
      </a:dk2>
      <a:lt2>
        <a:srgbClr val="FEFEFE"/>
      </a:lt2>
      <a:accent1>
        <a:srgbClr val="014DC6"/>
      </a:accent1>
      <a:accent2>
        <a:srgbClr val="4586F0"/>
      </a:accent2>
      <a:accent3>
        <a:srgbClr val="A1C6FE"/>
      </a:accent3>
      <a:accent4>
        <a:srgbClr val="D5E6FF"/>
      </a:accent4>
      <a:accent5>
        <a:srgbClr val="0F255B"/>
      </a:accent5>
      <a:accent6>
        <a:srgbClr val="00C5FE"/>
      </a:accent6>
      <a:hlink>
        <a:srgbClr val="00C5FE"/>
      </a:hlink>
      <a:folHlink>
        <a:srgbClr val="0F255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46f88a7-e9ac-4e58-8aeb-1f8f927e1b08" xsi:nil="true"/>
    <Hiperv_x00ed_culos xmlns="8ab38ac3-251b-4f94-8e0b-9300c549da24">
      <Url xsi:nil="true"/>
      <Description xsi:nil="true"/>
    </Hiperv_x00ed_culos>
    <lcf76f155ced4ddcb4097134ff3c332f xmlns="8ab38ac3-251b-4f94-8e0b-9300c549da2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AD71C0C0D3FAD48B0508A0D7F8778EB" ma:contentTypeVersion="17" ma:contentTypeDescription="Crear nuevo documento." ma:contentTypeScope="" ma:versionID="e263a55e40446ba08d256eee08c67241">
  <xsd:schema xmlns:xsd="http://www.w3.org/2001/XMLSchema" xmlns:xs="http://www.w3.org/2001/XMLSchema" xmlns:p="http://schemas.microsoft.com/office/2006/metadata/properties" xmlns:ns2="746f88a7-e9ac-4e58-8aeb-1f8f927e1b08" xmlns:ns3="8ab38ac3-251b-4f94-8e0b-9300c549da24" targetNamespace="http://schemas.microsoft.com/office/2006/metadata/properties" ma:root="true" ma:fieldsID="b1b33202894c875da8a6cc8497f5834f" ns2:_="" ns3:_="">
    <xsd:import namespace="746f88a7-e9ac-4e58-8aeb-1f8f927e1b08"/>
    <xsd:import namespace="8ab38ac3-251b-4f94-8e0b-9300c549da2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SearchProperties" minOccurs="0"/>
                <xsd:element ref="ns3:MediaServiceObjectDetectorVersions" minOccurs="0"/>
                <xsd:element ref="ns3:Hiperv_x00ed_culo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6f88a7-e9ac-4e58-8aeb-1f8f927e1b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a6fb7189-a7d1-4834-8f43-a578df0b6ba5}" ma:internalName="TaxCatchAll" ma:showField="CatchAllData" ma:web="746f88a7-e9ac-4e58-8aeb-1f8f927e1b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38ac3-251b-4f94-8e0b-9300c549da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Etiquetas de imagen" ma:readOnly="false" ma:fieldId="{5cf76f15-5ced-4ddc-b409-7134ff3c332f}" ma:taxonomyMulti="true" ma:sspId="f9f6e4eb-9528-42b6-ad6e-03b5d8c9f3e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Hiperv_x00ed_culos" ma:index="23" nillable="true" ma:displayName="Hipervículos" ma:format="Hyperlink" ma:internalName="Hiperv_x00ed_culos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D5B3EC-EA93-4D09-9D24-B4918B207EA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83A6CF0-E142-45F3-A5DC-7167704DD72A}">
  <ds:schemaRefs>
    <ds:schemaRef ds:uri="http://schemas.microsoft.com/office/2006/metadata/properties"/>
    <ds:schemaRef ds:uri="http://schemas.microsoft.com/office/infopath/2007/PartnerControls"/>
    <ds:schemaRef ds:uri="746f88a7-e9ac-4e58-8aeb-1f8f927e1b08"/>
    <ds:schemaRef ds:uri="8ab38ac3-251b-4f94-8e0b-9300c549da24"/>
  </ds:schemaRefs>
</ds:datastoreItem>
</file>

<file path=customXml/itemProps3.xml><?xml version="1.0" encoding="utf-8"?>
<ds:datastoreItem xmlns:ds="http://schemas.openxmlformats.org/officeDocument/2006/customXml" ds:itemID="{6837C64E-C39F-46D1-97E5-20CFFFF2EEA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15B4DA6-E0A6-4100-B4DD-5BDBB2F3AA3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46f88a7-e9ac-4e58-8aeb-1f8f927e1b08"/>
    <ds:schemaRef ds:uri="8ab38ac3-251b-4f94-8e0b-9300c549da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65</Words>
  <Characters>350</Characters>
  <Application>Microsoft Office Word</Application>
  <DocSecurity>0</DocSecurity>
  <Lines>7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412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Jairo Ramirez García</cp:lastModifiedBy>
  <cp:revision>6</cp:revision>
  <dcterms:created xsi:type="dcterms:W3CDTF">2025-12-10T12:57:00Z</dcterms:created>
  <dcterms:modified xsi:type="dcterms:W3CDTF">2025-12-10T13:23:00Z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0x0101005AD71C0C0D3FAD48B0508A0D7F8778EB</vt:lpwstr>
  </property>
</Properties>
</file>